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994F6" w14:textId="77777777" w:rsidR="00C11B00" w:rsidRPr="00C11B00" w:rsidRDefault="00C11B00" w:rsidP="00C11B00">
      <w:pPr>
        <w:pStyle w:val="Tytu"/>
        <w:rPr>
          <w:sz w:val="16"/>
          <w:szCs w:val="16"/>
        </w:rPr>
      </w:pPr>
    </w:p>
    <w:p w14:paraId="7786A4E6" w14:textId="723BDB35" w:rsidR="00960058" w:rsidRPr="00C11B00" w:rsidRDefault="00C11B00" w:rsidP="00C11B00">
      <w:pPr>
        <w:pStyle w:val="Tytu"/>
        <w:rPr>
          <w:sz w:val="48"/>
          <w:szCs w:val="48"/>
        </w:rPr>
      </w:pPr>
      <w:r w:rsidRPr="00C11B00">
        <w:rPr>
          <w:sz w:val="48"/>
          <w:szCs w:val="48"/>
        </w:rPr>
        <w:t>Formular</w:t>
      </w:r>
      <w:r>
        <w:rPr>
          <w:sz w:val="48"/>
          <w:szCs w:val="48"/>
        </w:rPr>
        <w:t>z</w:t>
      </w:r>
      <w:r w:rsidRPr="00C11B00">
        <w:rPr>
          <w:sz w:val="48"/>
          <w:szCs w:val="48"/>
        </w:rPr>
        <w:t xml:space="preserve"> wniosku o wsparcie oddolnej inicjatywy społecznej</w:t>
      </w:r>
    </w:p>
    <w:p w14:paraId="0371022C" w14:textId="77777777" w:rsidR="00960058" w:rsidRDefault="00000000">
      <w:r>
        <w:t>1. Nazwa grupy nieformalnej/stowarzyszenia:</w:t>
      </w:r>
    </w:p>
    <w:p w14:paraId="216CF3C7" w14:textId="77FF991E" w:rsidR="00960058" w:rsidRDefault="00000000">
      <w:r>
        <w:br/>
        <w:t>____________________________________________________________________________________________________</w:t>
      </w:r>
      <w:r>
        <w:br/>
      </w:r>
    </w:p>
    <w:p w14:paraId="6BD0F00F" w14:textId="77777777" w:rsidR="00960058" w:rsidRDefault="00000000">
      <w:r>
        <w:t>2. Dane kontaktowe (adres, telefon, e-mail):</w:t>
      </w:r>
    </w:p>
    <w:p w14:paraId="49965653" w14:textId="77777777" w:rsidR="00960058" w:rsidRDefault="00000000">
      <w:r>
        <w:br/>
        <w:t>____________________________________________________________________________________________________</w:t>
      </w:r>
      <w:r>
        <w:br/>
      </w:r>
    </w:p>
    <w:p w14:paraId="277A9721" w14:textId="77777777" w:rsidR="00960058" w:rsidRDefault="00000000">
      <w:r>
        <w:t>3. Tytuł inicjatywy:</w:t>
      </w:r>
    </w:p>
    <w:p w14:paraId="250492D3" w14:textId="77777777" w:rsidR="00960058" w:rsidRDefault="00000000">
      <w:r>
        <w:br/>
        <w:t>____________________________________________________________________________________________________</w:t>
      </w:r>
      <w:r>
        <w:br/>
      </w:r>
    </w:p>
    <w:p w14:paraId="3B816738" w14:textId="77777777" w:rsidR="00960058" w:rsidRDefault="00000000">
      <w:r>
        <w:t>4. Termin realizacji (data rozpoczęcia i zakończenia):</w:t>
      </w:r>
    </w:p>
    <w:p w14:paraId="6E619C84" w14:textId="77777777" w:rsidR="00960058" w:rsidRDefault="00000000">
      <w:r>
        <w:br/>
        <w:t>____________________________________________________________________________________________________</w:t>
      </w:r>
      <w:r>
        <w:br/>
      </w:r>
    </w:p>
    <w:p w14:paraId="31BE779A" w14:textId="77777777" w:rsidR="00960058" w:rsidRDefault="00000000">
      <w:r>
        <w:t>5. Miejsce realizacji:</w:t>
      </w:r>
    </w:p>
    <w:p w14:paraId="72FF2E54" w14:textId="77777777" w:rsidR="00960058" w:rsidRDefault="00000000">
      <w:r>
        <w:br/>
        <w:t>____________________________________________________________________________________________________</w:t>
      </w:r>
      <w:r>
        <w:br/>
      </w:r>
    </w:p>
    <w:p w14:paraId="42A12F1F" w14:textId="77777777" w:rsidR="00960058" w:rsidRDefault="00000000">
      <w:r>
        <w:t>6. Opis planowanej inicjatywy (cele, działania, odbiorcy):</w:t>
      </w:r>
    </w:p>
    <w:p w14:paraId="3C99939A" w14:textId="77777777" w:rsidR="00960058" w:rsidRDefault="00000000">
      <w:r>
        <w:lastRenderedPageBreak/>
        <w:br/>
        <w:t>____________________________________________________________________________________________________</w:t>
      </w:r>
      <w:r>
        <w:br/>
      </w:r>
    </w:p>
    <w:p w14:paraId="10019554" w14:textId="77777777" w:rsidR="00947E7E" w:rsidRDefault="00947E7E"/>
    <w:p w14:paraId="6AC03E87" w14:textId="28D1B460" w:rsidR="00960058" w:rsidRDefault="00000000">
      <w:r>
        <w:t>7. Liczba uczestników/beneficjentów:</w:t>
      </w:r>
    </w:p>
    <w:p w14:paraId="388DC060" w14:textId="77777777" w:rsidR="004017EA" w:rsidRDefault="00000000">
      <w:r>
        <w:br/>
        <w:t>____________________________________________________________________________________________________</w:t>
      </w:r>
    </w:p>
    <w:p w14:paraId="3119F6A5" w14:textId="278E0845" w:rsidR="004017EA" w:rsidRDefault="004017EA" w:rsidP="004017EA">
      <w:r>
        <w:t>8</w:t>
      </w:r>
      <w:r>
        <w:t xml:space="preserve">. </w:t>
      </w:r>
      <w:r>
        <w:t>Przeznaczenie wsparcia finansowego</w:t>
      </w:r>
      <w:r>
        <w:t>:</w:t>
      </w:r>
    </w:p>
    <w:p w14:paraId="76318ABB" w14:textId="4C17F4A1" w:rsidR="00960058" w:rsidRDefault="004017EA" w:rsidP="004017EA">
      <w:r>
        <w:br/>
        <w:t>____________________________________________________________________________________________________</w:t>
      </w:r>
      <w:r w:rsidR="00000000">
        <w:br/>
      </w:r>
      <w:r w:rsidR="00000000">
        <w:br/>
      </w:r>
    </w:p>
    <w:p w14:paraId="65A414E1" w14:textId="56043894" w:rsidR="00960058" w:rsidRDefault="004A6E47">
      <w:r>
        <w:t>9. Imię i nazwisko osoby wypełniającej formularz:</w:t>
      </w:r>
    </w:p>
    <w:p w14:paraId="62C1D9C6" w14:textId="77777777" w:rsidR="00960058" w:rsidRDefault="00000000">
      <w:r>
        <w:br/>
        <w:t>____________________________________________________________________________________________________</w:t>
      </w:r>
      <w:r>
        <w:br/>
      </w:r>
    </w:p>
    <w:p w14:paraId="41CC5932" w14:textId="1C94A0AF" w:rsidR="00960058" w:rsidRDefault="00000000">
      <w:r>
        <w:t>1</w:t>
      </w:r>
      <w:r w:rsidR="004A6E47">
        <w:t>0</w:t>
      </w:r>
      <w:r>
        <w:t>. Data i podpis:</w:t>
      </w:r>
    </w:p>
    <w:p w14:paraId="5786ABF4" w14:textId="77777777" w:rsidR="00960058" w:rsidRDefault="00000000">
      <w:r>
        <w:br/>
        <w:t>____________________________________________________________________________________________________</w:t>
      </w:r>
      <w:r>
        <w:br/>
      </w:r>
    </w:p>
    <w:sectPr w:rsidR="00960058" w:rsidSect="00947E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4" w:right="1325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E789B" w14:textId="77777777" w:rsidR="00FB7114" w:rsidRDefault="00FB7114" w:rsidP="00C11B00">
      <w:pPr>
        <w:spacing w:after="0" w:line="240" w:lineRule="auto"/>
      </w:pPr>
      <w:r>
        <w:separator/>
      </w:r>
    </w:p>
  </w:endnote>
  <w:endnote w:type="continuationSeparator" w:id="0">
    <w:p w14:paraId="1B8725C2" w14:textId="77777777" w:rsidR="00FB7114" w:rsidRDefault="00FB7114" w:rsidP="00C1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867E0" w14:textId="77777777" w:rsidR="004017EA" w:rsidRDefault="00401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B300E" w14:textId="77777777" w:rsidR="004017EA" w:rsidRDefault="004017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424D0" w14:textId="77777777" w:rsidR="004017EA" w:rsidRDefault="004017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354E" w14:textId="77777777" w:rsidR="00FB7114" w:rsidRDefault="00FB7114" w:rsidP="00C11B00">
      <w:pPr>
        <w:spacing w:after="0" w:line="240" w:lineRule="auto"/>
      </w:pPr>
      <w:r>
        <w:separator/>
      </w:r>
    </w:p>
  </w:footnote>
  <w:footnote w:type="continuationSeparator" w:id="0">
    <w:p w14:paraId="0899E544" w14:textId="77777777" w:rsidR="00FB7114" w:rsidRDefault="00FB7114" w:rsidP="00C11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C2CBC" w14:textId="77777777" w:rsidR="004017EA" w:rsidRDefault="004017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3C21" w14:textId="7322575A" w:rsidR="00C11B00" w:rsidRPr="00C11B00" w:rsidRDefault="00C11B00" w:rsidP="00947E7E">
    <w:pPr>
      <w:pStyle w:val="Nagwek"/>
      <w:rPr>
        <w:lang w:val="pl-PL"/>
      </w:rPr>
    </w:pPr>
    <w:bookmarkStart w:id="0" w:name="_Hlk198799137"/>
    <w:r w:rsidRPr="00C11B00">
      <w:rPr>
        <w:noProof/>
        <w:lang w:val="pl-PL"/>
      </w:rPr>
      <w:drawing>
        <wp:inline distT="0" distB="0" distL="0" distR="0" wp14:anchorId="1B93BB1E" wp14:editId="77CF3035">
          <wp:extent cx="1743075" cy="1008724"/>
          <wp:effectExtent l="0" t="0" r="0" b="1270"/>
          <wp:docPr id="128946208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321" cy="101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pl-PL"/>
      </w:rPr>
      <w:t xml:space="preserve">                                                                                 </w:t>
    </w:r>
    <w:r w:rsidRPr="00C11B00">
      <w:rPr>
        <w:noProof/>
        <w:lang w:val="pl-PL"/>
      </w:rPr>
      <w:drawing>
        <wp:inline distT="0" distB="0" distL="0" distR="0" wp14:anchorId="6B8BF83C" wp14:editId="336AF1F9">
          <wp:extent cx="1183013" cy="1028700"/>
          <wp:effectExtent l="0" t="0" r="0" b="0"/>
          <wp:docPr id="354411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692" cy="1037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pl-PL"/>
      </w:rPr>
      <w:t xml:space="preserve">                           </w:t>
    </w:r>
  </w:p>
  <w:p w14:paraId="68686EF4" w14:textId="0D1A2E86" w:rsidR="00C11B00" w:rsidRDefault="00C11B00" w:rsidP="00C11B00">
    <w:pPr>
      <w:pStyle w:val="Nagwek"/>
      <w:jc w:val="center"/>
    </w:pPr>
    <w:r>
      <w:ptab w:relativeTo="margin" w:alignment="center" w:leader="none"/>
    </w:r>
    <w:r>
      <w:br/>
    </w:r>
    <w:r>
      <w:br/>
      <w:t xml:space="preserve">Nabór wniosków prowadzony w ramach zadania publicznego </w:t>
    </w:r>
    <w:r>
      <w:br/>
      <w:t>“Wsparcie inicjatyw społecznych w gminie Krotoszyn”</w:t>
    </w:r>
  </w:p>
  <w:p w14:paraId="278AEC82" w14:textId="317C0B60" w:rsidR="00C11B00" w:rsidRPr="00C11B00" w:rsidRDefault="00C11B00" w:rsidP="00C11B00">
    <w:pPr>
      <w:pStyle w:val="Nagwek"/>
      <w:jc w:val="center"/>
      <w:rPr>
        <w:lang w:val="pl-PL"/>
      </w:rPr>
    </w:pPr>
    <w:r>
      <w:t xml:space="preserve">Zadanie finansowane przez Miasto </w:t>
    </w:r>
    <w:r w:rsidR="004017EA">
      <w:t>i</w:t>
    </w:r>
    <w:r>
      <w:t xml:space="preserve"> Gminę Krotoszyn w ramach otwartego konkursu ofert</w:t>
    </w:r>
    <w:r>
      <w:ptab w:relativeTo="margin" w:alignment="right" w:leader="none"/>
    </w:r>
  </w:p>
  <w:bookmarkEnd w:id="0"/>
  <w:p w14:paraId="0BCC654E" w14:textId="17A007A1" w:rsidR="00C11B00" w:rsidRDefault="00C11B00" w:rsidP="00947E7E">
    <w:pPr>
      <w:pStyle w:val="Nagwek"/>
      <w:tabs>
        <w:tab w:val="clear" w:pos="9360"/>
        <w:tab w:val="right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0CBE" w14:textId="77777777" w:rsidR="004017EA" w:rsidRDefault="00401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352213">
    <w:abstractNumId w:val="8"/>
  </w:num>
  <w:num w:numId="2" w16cid:durableId="357971746">
    <w:abstractNumId w:val="6"/>
  </w:num>
  <w:num w:numId="3" w16cid:durableId="614748728">
    <w:abstractNumId w:val="5"/>
  </w:num>
  <w:num w:numId="4" w16cid:durableId="1062410493">
    <w:abstractNumId w:val="4"/>
  </w:num>
  <w:num w:numId="5" w16cid:durableId="934745493">
    <w:abstractNumId w:val="7"/>
  </w:num>
  <w:num w:numId="6" w16cid:durableId="1466047156">
    <w:abstractNumId w:val="3"/>
  </w:num>
  <w:num w:numId="7" w16cid:durableId="852886863">
    <w:abstractNumId w:val="2"/>
  </w:num>
  <w:num w:numId="8" w16cid:durableId="1674603991">
    <w:abstractNumId w:val="1"/>
  </w:num>
  <w:num w:numId="9" w16cid:durableId="656037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1B42"/>
    <w:rsid w:val="0015074B"/>
    <w:rsid w:val="001C29C5"/>
    <w:rsid w:val="00206F8F"/>
    <w:rsid w:val="0029639D"/>
    <w:rsid w:val="00326F90"/>
    <w:rsid w:val="0039419A"/>
    <w:rsid w:val="004017EA"/>
    <w:rsid w:val="004A6E47"/>
    <w:rsid w:val="005A4F2D"/>
    <w:rsid w:val="006D7EB7"/>
    <w:rsid w:val="00947E7E"/>
    <w:rsid w:val="00960058"/>
    <w:rsid w:val="00AA1D8D"/>
    <w:rsid w:val="00AA4957"/>
    <w:rsid w:val="00AC59B8"/>
    <w:rsid w:val="00B47730"/>
    <w:rsid w:val="00C11B00"/>
    <w:rsid w:val="00C93307"/>
    <w:rsid w:val="00CB0664"/>
    <w:rsid w:val="00D045B3"/>
    <w:rsid w:val="00F01D79"/>
    <w:rsid w:val="00FB711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9E01C8"/>
  <w14:defaultImageDpi w14:val="300"/>
  <w15:docId w15:val="{4268478D-026B-44E7-8956-4881398E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C11B0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</cp:lastModifiedBy>
  <cp:revision>9</cp:revision>
  <dcterms:created xsi:type="dcterms:W3CDTF">2013-12-23T23:15:00Z</dcterms:created>
  <dcterms:modified xsi:type="dcterms:W3CDTF">2025-06-09T11:14:00Z</dcterms:modified>
  <cp:category/>
</cp:coreProperties>
</file>